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421985">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421985">
        <w:rPr>
          <w:rFonts w:hint="eastAsia"/>
          <w:bCs/>
          <w:sz w:val="36"/>
          <w:szCs w:val="36"/>
        </w:rPr>
        <w:t>0701-264106120357/29</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C13885">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C13885">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36B12">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421985">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421985">
        <w:rPr>
          <w:rFonts w:ascii="仿宋_GB2312" w:eastAsia="仿宋_GB2312" w:hAnsi="仿宋_GB2312" w:cs="仿宋_GB2312"/>
          <w:sz w:val="24"/>
          <w:u w:val="single"/>
        </w:rPr>
        <w:t>0701-264106120357/29</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421985">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29</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昌平支队涉案停车场2</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891200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8000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以</w:t>
            </w:r>
            <w:proofErr w:type="gramStart"/>
            <w:r w:rsidRPr="00F95582">
              <w:rPr>
                <w:rFonts w:ascii="仿宋" w:eastAsia="仿宋" w:hAnsi="仿宋" w:cs="宋体" w:hint="eastAsia"/>
                <w:kern w:val="0"/>
                <w:szCs w:val="21"/>
              </w:rPr>
              <w:t>京藏辅</w:t>
            </w:r>
            <w:proofErr w:type="gramEnd"/>
            <w:r w:rsidRPr="00F95582">
              <w:rPr>
                <w:rFonts w:ascii="仿宋" w:eastAsia="仿宋" w:hAnsi="仿宋" w:cs="宋体" w:hint="eastAsia"/>
                <w:kern w:val="0"/>
                <w:szCs w:val="21"/>
              </w:rPr>
              <w:t>路辛庄桥为中心10公里范围内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154EB2" w:rsidRPr="007B3261" w:rsidRDefault="00154EB2" w:rsidP="00154EB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154EB2" w:rsidRPr="007B3261" w:rsidRDefault="00154EB2" w:rsidP="00154EB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154EB2" w:rsidP="00154EB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E4683C" w:rsidRPr="007B3261" w:rsidRDefault="00E4683C" w:rsidP="00E4683C">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E4683C" w:rsidP="00E4683C">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3952CB" w:rsidRPr="003952CB">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3952CB" w:rsidRPr="003952CB">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D54EEC">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D54EEC" w:rsidRPr="00D54EEC">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29</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昌平支队涉案停车场2</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421985">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29</w:t>
                  </w:r>
                </w:p>
              </w:tc>
              <w:tc>
                <w:tcPr>
                  <w:tcW w:w="4769" w:type="dxa"/>
                  <w:vAlign w:val="center"/>
                </w:tcPr>
                <w:p w:rsidR="00B50990" w:rsidRPr="00B50990" w:rsidRDefault="00B50990" w:rsidP="00F960B7">
                  <w:pPr>
                    <w:jc w:val="center"/>
                    <w:rPr>
                      <w:rFonts w:ascii="仿宋" w:eastAsia="仿宋" w:hAnsi="仿宋" w:cs="宋体"/>
                      <w:kern w:val="0"/>
                      <w:szCs w:val="21"/>
                    </w:rPr>
                  </w:pPr>
                  <w:r w:rsidRPr="00B50990">
                    <w:rPr>
                      <w:rFonts w:ascii="仿宋" w:eastAsia="仿宋" w:hAnsi="仿宋" w:cs="宋体" w:hint="eastAsia"/>
                      <w:kern w:val="0"/>
                      <w:szCs w:val="21"/>
                    </w:rPr>
                    <w:t>17</w:t>
                  </w:r>
                  <w:r w:rsidR="00F960B7">
                    <w:rPr>
                      <w:rFonts w:ascii="仿宋" w:eastAsia="仿宋" w:hAnsi="仿宋" w:cs="宋体" w:hint="eastAsia"/>
                      <w:kern w:val="0"/>
                      <w:szCs w:val="21"/>
                    </w:rPr>
                    <w:t>8</w:t>
                  </w:r>
                  <w:bookmarkStart w:id="75" w:name="_GoBack"/>
                  <w:bookmarkEnd w:id="75"/>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6" w:name="OLE_LINK2"/>
            <w:bookmarkStart w:id="77" w:name="OLE_LINK1"/>
            <w:r w:rsidRPr="00614472">
              <w:rPr>
                <w:rFonts w:ascii="仿宋_GB2312" w:eastAsia="仿宋_GB2312" w:hAnsi="仿宋_GB2312" w:cs="仿宋_GB2312" w:hint="eastAsia"/>
                <w:sz w:val="24"/>
              </w:rPr>
              <w:t>。</w:t>
            </w:r>
          </w:p>
          <w:bookmarkEnd w:id="76"/>
          <w:bookmarkEnd w:id="77"/>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8"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9"/>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80" w:name="_Toc305158785"/>
      <w:bookmarkStart w:id="81" w:name="_Toc305158859"/>
      <w:bookmarkStart w:id="82" w:name="_Toc150774722"/>
      <w:bookmarkStart w:id="83" w:name="_Toc353873932"/>
      <w:bookmarkStart w:id="84" w:name="_Toc353825542"/>
      <w:bookmarkStart w:id="85" w:name="_Toc127151517"/>
      <w:bookmarkStart w:id="86" w:name="_Toc195842882"/>
      <w:bookmarkStart w:id="87" w:name="_Toc150480755"/>
      <w:bookmarkStart w:id="88" w:name="_Toc226965790"/>
      <w:bookmarkStart w:id="89" w:name="_Toc142311019"/>
      <w:bookmarkStart w:id="90" w:name="_Toc264969207"/>
      <w:bookmarkStart w:id="91" w:name="_Toc353873662"/>
      <w:bookmarkStart w:id="92" w:name="_Toc265228355"/>
      <w:bookmarkStart w:id="93" w:name="_Toc226337213"/>
      <w:r w:rsidRPr="00614472">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C13885">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C13885">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C13885">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C13885">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C13885">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C13885">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C13885">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C13885">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C13885">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C13885">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sidRPr="00614472">
        <w:rPr>
          <w:rFonts w:hint="eastAsia"/>
          <w:b/>
          <w:sz w:val="36"/>
          <w:szCs w:val="36"/>
        </w:rPr>
        <w:t>资格审查</w:t>
      </w:r>
      <w:bookmarkStart w:id="108" w:name="_Toc487900382"/>
      <w:bookmarkEnd w:id="10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sidRPr="00614472">
        <w:rPr>
          <w:rFonts w:ascii="仿宋_GB2312" w:eastAsia="仿宋_GB2312" w:hAnsi="仿宋_GB2312" w:cs="仿宋_GB2312" w:hint="eastAsia"/>
          <w:b/>
          <w:sz w:val="24"/>
        </w:rPr>
        <w:t>一、资格审查程序</w:t>
      </w:r>
      <w:bookmarkEnd w:id="109"/>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8F00A7">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3" w:name="_Toc226965858"/>
      <w:bookmarkStart w:id="114" w:name="_Toc127151779"/>
      <w:bookmarkStart w:id="115" w:name="_Toc127161490"/>
      <w:bookmarkStart w:id="116" w:name="_Toc353825550"/>
      <w:bookmarkStart w:id="117"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8" w:name="_Toc119569273"/>
      <w:r w:rsidRPr="00614472">
        <w:rPr>
          <w:rFonts w:hint="eastAsia"/>
          <w:b/>
          <w:sz w:val="36"/>
          <w:szCs w:val="36"/>
        </w:rPr>
        <w:lastRenderedPageBreak/>
        <w:t>第四章</w:t>
      </w:r>
      <w:r w:rsidRPr="00614472">
        <w:rPr>
          <w:rFonts w:hint="eastAsia"/>
          <w:b/>
          <w:sz w:val="36"/>
          <w:szCs w:val="36"/>
        </w:rPr>
        <w:t xml:space="preserve">   </w:t>
      </w:r>
      <w:bookmarkStart w:id="119" w:name="_Hlt164229061"/>
      <w:bookmarkEnd w:id="113"/>
      <w:bookmarkEnd w:id="114"/>
      <w:bookmarkEnd w:id="115"/>
      <w:bookmarkEnd w:id="116"/>
      <w:bookmarkEnd w:id="117"/>
      <w:bookmarkEnd w:id="119"/>
      <w:r w:rsidRPr="00614472">
        <w:rPr>
          <w:rFonts w:hint="eastAsia"/>
          <w:b/>
          <w:sz w:val="36"/>
          <w:szCs w:val="36"/>
        </w:rPr>
        <w:t>评标程序、评标方法和评标标准</w:t>
      </w:r>
      <w:bookmarkEnd w:id="118"/>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sidRPr="00614472">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9"/>
      <w:bookmarkEnd w:id="150"/>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sidRPr="00614472">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AF3761" w:rsidRPr="0008441F" w:rsidTr="001B2319">
        <w:trPr>
          <w:trHeight w:val="331"/>
          <w:jc w:val="center"/>
        </w:trPr>
        <w:tc>
          <w:tcPr>
            <w:tcW w:w="720" w:type="dxa"/>
            <w:vAlign w:val="center"/>
          </w:tcPr>
          <w:p w:rsidR="00AF3761" w:rsidRPr="0008441F" w:rsidRDefault="00AF3761"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AF3761" w:rsidRPr="0008441F" w:rsidRDefault="00AF3761"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AF3761" w:rsidRPr="0008441F" w:rsidRDefault="00AF3761"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AF3761" w:rsidRPr="0008441F" w:rsidRDefault="00AF3761"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AF3761" w:rsidRPr="0008441F" w:rsidTr="001B2319">
        <w:trPr>
          <w:trHeight w:val="331"/>
          <w:jc w:val="center"/>
        </w:trPr>
        <w:tc>
          <w:tcPr>
            <w:tcW w:w="720" w:type="dxa"/>
            <w:vAlign w:val="center"/>
          </w:tcPr>
          <w:p w:rsidR="00AF3761" w:rsidRPr="0008441F" w:rsidRDefault="00AF3761" w:rsidP="001B2319">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AF3761" w:rsidRPr="0008441F" w:rsidRDefault="00AF3761" w:rsidP="001B2319">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AF3761" w:rsidRPr="0008441F" w:rsidRDefault="00AF3761" w:rsidP="001B2319">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AF3761" w:rsidRPr="0008441F" w:rsidRDefault="00AF3761" w:rsidP="001B2319">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AF3761" w:rsidRPr="0008441F" w:rsidRDefault="00AF3761" w:rsidP="001B2319">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AF3761" w:rsidRPr="0008441F" w:rsidTr="001B2319">
        <w:trPr>
          <w:trHeight w:val="453"/>
          <w:jc w:val="center"/>
        </w:trPr>
        <w:tc>
          <w:tcPr>
            <w:tcW w:w="720" w:type="dxa"/>
            <w:vMerge w:val="restart"/>
            <w:vAlign w:val="center"/>
          </w:tcPr>
          <w:p w:rsidR="00AF3761" w:rsidRPr="0008441F" w:rsidRDefault="00AF3761" w:rsidP="001B2319">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AF3761" w:rsidRPr="0008441F" w:rsidRDefault="00AF3761" w:rsidP="001B2319">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AF3761" w:rsidRPr="0008441F" w:rsidRDefault="00AF3761" w:rsidP="001B23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AF3761" w:rsidRPr="00571819" w:rsidRDefault="00AF3761" w:rsidP="001B23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AF3761" w:rsidRPr="00AF3761" w:rsidRDefault="00AF3761" w:rsidP="00AF3761">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AF3761">
              <w:rPr>
                <w:rFonts w:ascii="仿宋" w:eastAsia="仿宋" w:hAnsi="仿宋" w:cs="Calibri" w:hint="eastAsia"/>
                <w:kern w:val="0"/>
                <w:sz w:val="24"/>
              </w:rPr>
              <w:t>面积≥8000平方米，得8分；</w:t>
            </w:r>
          </w:p>
          <w:p w:rsidR="00AF3761" w:rsidRPr="00AF3761" w:rsidRDefault="00AF3761" w:rsidP="00AF3761">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AF3761">
              <w:rPr>
                <w:rFonts w:ascii="仿宋" w:eastAsia="仿宋" w:hAnsi="仿宋" w:cs="Calibri" w:hint="eastAsia"/>
                <w:kern w:val="0"/>
                <w:sz w:val="24"/>
              </w:rPr>
              <w:t>7500平方米≤面积＜8000平方米，得4分；</w:t>
            </w:r>
          </w:p>
          <w:p w:rsidR="00AF3761" w:rsidRPr="00AF3761" w:rsidRDefault="00AF3761" w:rsidP="00AF3761">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AF3761">
              <w:rPr>
                <w:rFonts w:ascii="仿宋" w:eastAsia="仿宋" w:hAnsi="仿宋" w:cs="Calibri" w:hint="eastAsia"/>
                <w:kern w:val="0"/>
                <w:sz w:val="24"/>
              </w:rPr>
              <w:t>7000平方米≤面积＜7500平方米，得2分；</w:t>
            </w:r>
          </w:p>
          <w:p w:rsidR="00AF3761" w:rsidRPr="0008441F" w:rsidRDefault="00AF3761" w:rsidP="00AF3761">
            <w:pPr>
              <w:widowControl/>
              <w:spacing w:line="360" w:lineRule="auto"/>
              <w:rPr>
                <w:rFonts w:ascii="仿宋" w:eastAsia="仿宋" w:hAnsi="仿宋" w:cs="Calibri"/>
                <w:kern w:val="0"/>
                <w:sz w:val="24"/>
              </w:rPr>
            </w:pPr>
            <w:r>
              <w:rPr>
                <w:rFonts w:ascii="仿宋" w:eastAsia="仿宋" w:hAnsi="仿宋" w:cs="Calibri" w:hint="eastAsia"/>
                <w:kern w:val="0"/>
                <w:sz w:val="24"/>
              </w:rPr>
              <w:t>（4）</w:t>
            </w:r>
            <w:r w:rsidRPr="00AF3761">
              <w:rPr>
                <w:rFonts w:ascii="仿宋" w:eastAsia="仿宋" w:hAnsi="仿宋" w:cs="Calibri" w:hint="eastAsia"/>
                <w:kern w:val="0"/>
                <w:sz w:val="24"/>
              </w:rPr>
              <w:t>面积＜7000平方米，得0分。</w:t>
            </w:r>
          </w:p>
        </w:tc>
      </w:tr>
      <w:tr w:rsidR="00AF3761" w:rsidRPr="0008441F" w:rsidTr="001B2319">
        <w:trPr>
          <w:trHeight w:val="453"/>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AF3761" w:rsidRPr="00571819" w:rsidRDefault="00AF3761"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AF3761" w:rsidRPr="00571819" w:rsidRDefault="00AF3761"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AF3761" w:rsidRPr="0008441F" w:rsidRDefault="00AF3761" w:rsidP="00AF3761">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AF3761">
              <w:rPr>
                <w:rFonts w:ascii="仿宋" w:eastAsia="仿宋" w:hAnsi="仿宋" w:cs="宋体" w:hint="eastAsia"/>
                <w:kern w:val="0"/>
                <w:sz w:val="24"/>
              </w:rPr>
              <w:t>直线距离</w:t>
            </w:r>
            <w:proofErr w:type="gramStart"/>
            <w:r w:rsidRPr="00AF3761">
              <w:rPr>
                <w:rFonts w:ascii="仿宋" w:eastAsia="仿宋" w:hAnsi="仿宋" w:cs="宋体" w:hint="eastAsia"/>
                <w:kern w:val="0"/>
                <w:sz w:val="24"/>
              </w:rPr>
              <w:t>京藏辅</w:t>
            </w:r>
            <w:proofErr w:type="gramEnd"/>
            <w:r w:rsidRPr="00AF3761">
              <w:rPr>
                <w:rFonts w:ascii="仿宋" w:eastAsia="仿宋" w:hAnsi="仿宋" w:cs="宋体" w:hint="eastAsia"/>
                <w:kern w:val="0"/>
                <w:sz w:val="24"/>
              </w:rPr>
              <w:t>路辛庄桥10公里（含）以内得</w:t>
            </w:r>
            <w:r>
              <w:rPr>
                <w:rFonts w:ascii="仿宋" w:eastAsia="仿宋" w:hAnsi="仿宋" w:cs="宋体" w:hint="eastAsia"/>
                <w:kern w:val="0"/>
                <w:sz w:val="24"/>
              </w:rPr>
              <w:t>14</w:t>
            </w:r>
            <w:r w:rsidRPr="00AF3761">
              <w:rPr>
                <w:rFonts w:ascii="仿宋" w:eastAsia="仿宋" w:hAnsi="仿宋" w:cs="宋体" w:hint="eastAsia"/>
                <w:kern w:val="0"/>
                <w:sz w:val="24"/>
              </w:rPr>
              <w:t>分，10-15（含）公里得</w:t>
            </w:r>
            <w:r>
              <w:rPr>
                <w:rFonts w:ascii="仿宋" w:eastAsia="仿宋" w:hAnsi="仿宋" w:cs="宋体" w:hint="eastAsia"/>
                <w:kern w:val="0"/>
                <w:sz w:val="24"/>
              </w:rPr>
              <w:t>7</w:t>
            </w:r>
            <w:r w:rsidRPr="00AF3761">
              <w:rPr>
                <w:rFonts w:ascii="仿宋" w:eastAsia="仿宋" w:hAnsi="仿宋" w:cs="宋体" w:hint="eastAsia"/>
                <w:kern w:val="0"/>
                <w:sz w:val="24"/>
              </w:rPr>
              <w:t>分，超过15公里得0分。</w:t>
            </w:r>
          </w:p>
        </w:tc>
      </w:tr>
      <w:tr w:rsidR="00AF3761" w:rsidRPr="0008441F" w:rsidTr="001B2319">
        <w:trPr>
          <w:trHeight w:val="453"/>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AF3761" w:rsidRPr="00571819" w:rsidRDefault="00AF3761" w:rsidP="001B23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AF3761" w:rsidRPr="00571819" w:rsidRDefault="00AF3761" w:rsidP="001B2319">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AF3761" w:rsidRPr="00571819" w:rsidRDefault="00AF3761" w:rsidP="001B2319">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AF3761" w:rsidRDefault="00AF3761" w:rsidP="001B2319">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AF3761" w:rsidRPr="0008441F" w:rsidRDefault="00AF3761" w:rsidP="001B2319">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AF3761" w:rsidRPr="0008441F" w:rsidTr="001B2319">
        <w:trPr>
          <w:trHeight w:val="453"/>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AF3761" w:rsidRPr="00571819" w:rsidRDefault="00AF3761" w:rsidP="001B23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AF3761" w:rsidRPr="00571819" w:rsidRDefault="00AF3761" w:rsidP="001B2319">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AF3761" w:rsidRPr="00571819" w:rsidRDefault="00AF3761" w:rsidP="001B2319">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AF3761" w:rsidRPr="00571819" w:rsidRDefault="00AF3761" w:rsidP="001B2319">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AF3761" w:rsidRPr="0008441F" w:rsidRDefault="00AF3761" w:rsidP="001B2319">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AF3761" w:rsidRPr="0008441F" w:rsidTr="001B2319">
        <w:trPr>
          <w:trHeight w:val="453"/>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AF3761" w:rsidRDefault="00AF3761" w:rsidP="001B23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AF3761" w:rsidRPr="00571819" w:rsidRDefault="00AF3761" w:rsidP="001B2319">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AF3761" w:rsidRPr="00571819" w:rsidRDefault="00AF3761" w:rsidP="001B2319">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AF3761" w:rsidRPr="00571819" w:rsidRDefault="00AF3761" w:rsidP="001B2319">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AF3761" w:rsidRPr="0008441F" w:rsidRDefault="00AF3761" w:rsidP="001B2319">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AF3761" w:rsidRPr="0008441F" w:rsidTr="001B2319">
        <w:trPr>
          <w:trHeight w:val="1120"/>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AF3761" w:rsidRDefault="00AF3761"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AF3761" w:rsidRPr="0008441F" w:rsidTr="001B2319">
        <w:trPr>
          <w:trHeight w:val="1120"/>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08441F" w:rsidRDefault="00AF3761"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AF3761" w:rsidRPr="00571819" w:rsidRDefault="00AF3761"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w:t>
            </w:r>
            <w:r w:rsidR="008455A1">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AF3761" w:rsidRPr="0008441F" w:rsidTr="001B2319">
        <w:trPr>
          <w:trHeight w:val="1120"/>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571819" w:rsidRDefault="00AF3761"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AF3761" w:rsidRPr="00571819" w:rsidRDefault="00AF3761"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AF3761" w:rsidRPr="0008441F" w:rsidTr="001B2319">
        <w:trPr>
          <w:trHeight w:val="411"/>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571819" w:rsidRDefault="00AF3761"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AF3761" w:rsidRPr="00571819" w:rsidRDefault="00AF3761"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AF3761" w:rsidRDefault="00AF3761"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AF3761" w:rsidRDefault="00AF3761"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AF3761"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AF3761" w:rsidRPr="0008441F" w:rsidTr="001B2319">
        <w:trPr>
          <w:trHeight w:val="1120"/>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571819" w:rsidRDefault="00AF3761" w:rsidP="001B23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AF3761" w:rsidRDefault="00AF3761"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AF3761" w:rsidRPr="00571819" w:rsidRDefault="00AF3761" w:rsidP="001B2319">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AF3761" w:rsidRPr="00571819" w:rsidRDefault="00AF3761" w:rsidP="001B2319">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AF3761" w:rsidRPr="0008441F" w:rsidTr="001B2319">
        <w:trPr>
          <w:trHeight w:val="2165"/>
          <w:jc w:val="center"/>
        </w:trPr>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720" w:type="dxa"/>
            <w:vMerge/>
            <w:vAlign w:val="center"/>
          </w:tcPr>
          <w:p w:rsidR="00AF3761" w:rsidRPr="0008441F" w:rsidRDefault="00AF3761" w:rsidP="001B2319">
            <w:pPr>
              <w:widowControl/>
              <w:spacing w:line="360" w:lineRule="auto"/>
              <w:jc w:val="center"/>
              <w:rPr>
                <w:rFonts w:ascii="仿宋" w:eastAsia="仿宋" w:hAnsi="仿宋"/>
                <w:kern w:val="0"/>
                <w:sz w:val="24"/>
              </w:rPr>
            </w:pPr>
          </w:p>
        </w:tc>
        <w:tc>
          <w:tcPr>
            <w:tcW w:w="1717" w:type="dxa"/>
            <w:vAlign w:val="center"/>
          </w:tcPr>
          <w:p w:rsidR="00AF3761" w:rsidRPr="00571819" w:rsidRDefault="00AF3761"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AF3761" w:rsidRPr="00571819" w:rsidRDefault="00AF3761"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AF3761" w:rsidRPr="00571819" w:rsidRDefault="00AF3761"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AF3761"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3074D8">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29</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昌平支队涉案停车场2</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kern w:val="0"/>
                <w:szCs w:val="21"/>
              </w:rPr>
              <w:t>8000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723E75" w:rsidRPr="000618C9" w:rsidRDefault="00723E75" w:rsidP="00723E7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723E75" w:rsidRPr="000618C9" w:rsidRDefault="00723E75" w:rsidP="00723E7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723E75" w:rsidRPr="000618C9" w:rsidRDefault="00723E75" w:rsidP="00723E7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723E75" w:rsidRPr="000618C9" w:rsidRDefault="00723E75" w:rsidP="00723E7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723E75" w:rsidRPr="000618C9" w:rsidRDefault="00723E75" w:rsidP="00723E7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723E75" w:rsidRPr="000618C9" w:rsidRDefault="00723E75" w:rsidP="00723E75">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723E75" w:rsidRPr="000618C9" w:rsidRDefault="00723E75" w:rsidP="00723E75">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723E75" w:rsidRPr="000618C9" w:rsidRDefault="00723E75" w:rsidP="00723E75">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723E75" w:rsidRDefault="00723E75" w:rsidP="00723E75">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D45543" w:rsidRPr="0013452F" w:rsidRDefault="00D45543" w:rsidP="00D45543">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D45543" w:rsidRPr="0013452F" w:rsidRDefault="00D45543" w:rsidP="00D45543">
      <w:pPr>
        <w:spacing w:after="160" w:line="360" w:lineRule="auto"/>
        <w:ind w:firstLineChars="200" w:firstLine="480"/>
        <w:rPr>
          <w:rFonts w:ascii="宋体" w:hAnsi="宋体" w:cs="宋体"/>
          <w:sz w:val="24"/>
        </w:rPr>
      </w:pP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D45543" w:rsidRPr="0013452F" w:rsidRDefault="00D45543" w:rsidP="00D45543">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D45543" w:rsidRPr="0013452F" w:rsidRDefault="00D45543" w:rsidP="00D45543">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D45543" w:rsidRPr="0013452F" w:rsidRDefault="00D45543" w:rsidP="00D45543">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D45543" w:rsidRPr="0013452F" w:rsidRDefault="00D45543" w:rsidP="00D45543">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D45543" w:rsidRPr="0013452F" w:rsidRDefault="00D45543" w:rsidP="00D45543">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D45543" w:rsidRPr="0013452F" w:rsidRDefault="00D45543" w:rsidP="00D45543">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D45543" w:rsidRPr="0013452F" w:rsidRDefault="00D45543" w:rsidP="00D45543">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D45543" w:rsidRPr="0013452F" w:rsidRDefault="00D45543" w:rsidP="00D45543">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D45543" w:rsidRPr="0013452F" w:rsidRDefault="00D45543" w:rsidP="00D45543">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D45543" w:rsidRPr="0013452F" w:rsidRDefault="00D45543" w:rsidP="00D45543">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D45543" w:rsidRPr="0013452F" w:rsidRDefault="00D45543" w:rsidP="00D45543">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D45543" w:rsidRPr="0013452F" w:rsidRDefault="00D45543" w:rsidP="00D45543">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D45543" w:rsidRPr="0013452F" w:rsidRDefault="00D45543" w:rsidP="00D45543">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D45543" w:rsidRPr="0013452F" w:rsidRDefault="00D45543" w:rsidP="00D45543">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D45543" w:rsidRPr="0013452F" w:rsidRDefault="00D45543" w:rsidP="00D45543">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D45543" w:rsidRPr="0013452F" w:rsidRDefault="00D45543" w:rsidP="00D45543">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D45543" w:rsidRPr="0013452F" w:rsidRDefault="00D45543" w:rsidP="00D45543">
      <w:pPr>
        <w:widowControl/>
        <w:spacing w:before="100" w:beforeAutospacing="1" w:after="100" w:afterAutospacing="1" w:line="360" w:lineRule="auto"/>
        <w:ind w:firstLineChars="150" w:firstLine="360"/>
        <w:jc w:val="left"/>
        <w:rPr>
          <w:rFonts w:ascii="宋体" w:hAnsi="宋体" w:cs="宋体"/>
          <w:sz w:val="24"/>
        </w:rPr>
      </w:pPr>
    </w:p>
    <w:p w:rsidR="00D45543" w:rsidRPr="0013452F" w:rsidRDefault="00D45543" w:rsidP="00D45543">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D45543" w:rsidRPr="0013452F" w:rsidRDefault="00D45543" w:rsidP="00D45543">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D45543" w:rsidRPr="0013452F" w:rsidRDefault="00D45543" w:rsidP="00D45543">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D45543" w:rsidRPr="0013452F" w:rsidRDefault="00D45543" w:rsidP="00D45543">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D45543" w:rsidRPr="0013452F" w:rsidRDefault="00D45543" w:rsidP="00D45543">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D45543" w:rsidRPr="0013452F" w:rsidRDefault="00D45543" w:rsidP="00D45543">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D45543" w:rsidRPr="0013452F" w:rsidRDefault="00D45543" w:rsidP="00D45543">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D45543" w:rsidRPr="0013452F" w:rsidRDefault="00D45543" w:rsidP="00D45543">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D45543" w:rsidRPr="0013452F" w:rsidRDefault="00D45543" w:rsidP="00D45543">
      <w:pPr>
        <w:tabs>
          <w:tab w:val="left" w:pos="567"/>
        </w:tabs>
        <w:spacing w:after="160" w:line="480" w:lineRule="exact"/>
        <w:rPr>
          <w:rFonts w:ascii="宋体" w:hAnsi="宋体"/>
          <w:sz w:val="24"/>
        </w:rPr>
      </w:pPr>
      <w:r w:rsidRPr="0013452F">
        <w:rPr>
          <w:rFonts w:ascii="宋体" w:hAnsi="宋体" w:cs="宋体"/>
          <w:sz w:val="24"/>
        </w:rPr>
        <w:t>四、数据统计要求</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D45543" w:rsidRPr="0013452F" w:rsidRDefault="00D45543" w:rsidP="00D45543">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D45543" w:rsidRPr="0013452F" w:rsidRDefault="00D45543" w:rsidP="00D45543">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D45543" w:rsidRPr="00614472" w:rsidRDefault="00D45543" w:rsidP="00D45543">
      <w:pPr>
        <w:pStyle w:val="af9"/>
      </w:pPr>
    </w:p>
    <w:p w:rsidR="00700ED8" w:rsidRPr="00D45543" w:rsidRDefault="00700ED8">
      <w:pPr>
        <w:pStyle w:val="af9"/>
        <w:sectPr w:rsidR="00700ED8" w:rsidRPr="00D45543"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C139A3" w:rsidRPr="00614472" w:rsidRDefault="00C139A3" w:rsidP="00C139A3">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C139A3" w:rsidRPr="00FF28A3" w:rsidRDefault="00C139A3" w:rsidP="00C139A3">
      <w:pPr>
        <w:jc w:val="center"/>
        <w:rPr>
          <w:rFonts w:ascii="仿宋" w:eastAsia="仿宋" w:hAnsi="仿宋"/>
          <w:b/>
          <w:sz w:val="24"/>
        </w:rPr>
      </w:pPr>
      <w:r w:rsidRPr="00FF28A3">
        <w:rPr>
          <w:rFonts w:ascii="仿宋" w:eastAsia="仿宋" w:hAnsi="仿宋" w:hint="eastAsia"/>
          <w:b/>
          <w:sz w:val="24"/>
        </w:rPr>
        <w:t>1-1拟派项目团队成员一览表</w:t>
      </w:r>
    </w:p>
    <w:p w:rsidR="00C139A3" w:rsidRPr="00614472" w:rsidRDefault="00C139A3" w:rsidP="00C139A3">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C139A3" w:rsidRPr="00614472" w:rsidRDefault="00C139A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r w:rsidR="00C139A3" w:rsidRPr="00614472" w:rsidTr="004249E6">
        <w:tc>
          <w:tcPr>
            <w:tcW w:w="526" w:type="pct"/>
            <w:vAlign w:val="center"/>
          </w:tcPr>
          <w:p w:rsidR="00C139A3" w:rsidRPr="00614472" w:rsidRDefault="00C139A3" w:rsidP="004249E6">
            <w:pPr>
              <w:pStyle w:val="33"/>
              <w:spacing w:before="0" w:after="0"/>
              <w:jc w:val="center"/>
              <w:rPr>
                <w:rFonts w:ascii="仿宋" w:eastAsia="仿宋" w:hAnsi="仿宋"/>
                <w:bCs/>
                <w:szCs w:val="24"/>
              </w:rPr>
            </w:pPr>
          </w:p>
        </w:tc>
        <w:tc>
          <w:tcPr>
            <w:tcW w:w="434" w:type="pct"/>
            <w:vAlign w:val="center"/>
          </w:tcPr>
          <w:p w:rsidR="00C139A3" w:rsidRPr="00614472" w:rsidRDefault="00C139A3" w:rsidP="004249E6">
            <w:pPr>
              <w:pStyle w:val="33"/>
              <w:spacing w:before="0" w:after="0"/>
              <w:jc w:val="center"/>
              <w:rPr>
                <w:rFonts w:ascii="仿宋" w:eastAsia="仿宋" w:hAnsi="仿宋"/>
                <w:bCs/>
                <w:szCs w:val="24"/>
              </w:rPr>
            </w:pPr>
          </w:p>
        </w:tc>
        <w:tc>
          <w:tcPr>
            <w:tcW w:w="614" w:type="pct"/>
            <w:vAlign w:val="center"/>
          </w:tcPr>
          <w:p w:rsidR="00C139A3" w:rsidRPr="00614472" w:rsidRDefault="00C139A3" w:rsidP="004249E6">
            <w:pPr>
              <w:pStyle w:val="33"/>
              <w:spacing w:before="0" w:after="0"/>
              <w:jc w:val="center"/>
              <w:rPr>
                <w:rFonts w:ascii="仿宋" w:eastAsia="仿宋" w:hAnsi="仿宋"/>
                <w:bCs/>
                <w:szCs w:val="24"/>
              </w:rPr>
            </w:pPr>
          </w:p>
        </w:tc>
        <w:tc>
          <w:tcPr>
            <w:tcW w:w="569" w:type="pct"/>
            <w:vAlign w:val="center"/>
          </w:tcPr>
          <w:p w:rsidR="00C139A3" w:rsidRPr="00614472" w:rsidRDefault="00C139A3" w:rsidP="004249E6">
            <w:pPr>
              <w:pStyle w:val="33"/>
              <w:spacing w:before="0" w:after="0"/>
              <w:jc w:val="center"/>
              <w:rPr>
                <w:rFonts w:ascii="仿宋" w:eastAsia="仿宋" w:hAnsi="仿宋"/>
                <w:bCs/>
                <w:szCs w:val="24"/>
              </w:rPr>
            </w:pPr>
          </w:p>
        </w:tc>
        <w:tc>
          <w:tcPr>
            <w:tcW w:w="955"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c>
          <w:tcPr>
            <w:tcW w:w="951" w:type="pct"/>
            <w:vAlign w:val="center"/>
          </w:tcPr>
          <w:p w:rsidR="00C139A3" w:rsidRPr="00614472" w:rsidRDefault="00C139A3" w:rsidP="004249E6">
            <w:pPr>
              <w:pStyle w:val="33"/>
              <w:spacing w:before="0" w:after="0"/>
              <w:jc w:val="center"/>
              <w:rPr>
                <w:rFonts w:ascii="仿宋" w:eastAsia="仿宋" w:hAnsi="仿宋"/>
                <w:bCs/>
                <w:szCs w:val="24"/>
              </w:rPr>
            </w:pPr>
          </w:p>
        </w:tc>
      </w:tr>
    </w:tbl>
    <w:p w:rsidR="00C139A3" w:rsidRPr="00614472" w:rsidRDefault="00C139A3" w:rsidP="00C139A3">
      <w:pPr>
        <w:pStyle w:val="afffffd"/>
        <w:spacing w:before="120" w:after="120" w:line="360" w:lineRule="auto"/>
        <w:rPr>
          <w:rFonts w:ascii="仿宋" w:hAnsi="仿宋"/>
          <w:sz w:val="24"/>
          <w:szCs w:val="24"/>
        </w:rPr>
      </w:pPr>
    </w:p>
    <w:p w:rsidR="00C139A3" w:rsidRPr="00614472" w:rsidRDefault="00C139A3" w:rsidP="00C139A3">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C139A3" w:rsidRPr="00614472" w:rsidRDefault="00C139A3" w:rsidP="00C139A3">
      <w:pPr>
        <w:pStyle w:val="aff7"/>
        <w:rPr>
          <w:rFonts w:ascii="仿宋" w:eastAsia="仿宋" w:hAnsi="仿宋" w:hint="default"/>
          <w:sz w:val="24"/>
          <w:szCs w:val="24"/>
        </w:rPr>
      </w:pPr>
    </w:p>
    <w:p w:rsidR="00C139A3" w:rsidRPr="00614472" w:rsidRDefault="00C139A3" w:rsidP="00C139A3">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C139A3" w:rsidRPr="00614472" w:rsidRDefault="00C139A3" w:rsidP="00C139A3">
      <w:pPr>
        <w:pStyle w:val="aff7"/>
        <w:rPr>
          <w:rFonts w:ascii="仿宋" w:eastAsia="仿宋" w:hAnsi="仿宋" w:hint="default"/>
          <w:sz w:val="24"/>
          <w:szCs w:val="24"/>
        </w:rPr>
      </w:pPr>
    </w:p>
    <w:p w:rsidR="00C139A3" w:rsidRPr="00614472" w:rsidRDefault="00C139A3" w:rsidP="00C139A3">
      <w:pPr>
        <w:pStyle w:val="aff7"/>
        <w:rPr>
          <w:rFonts w:ascii="仿宋" w:eastAsia="仿宋" w:hAnsi="仿宋" w:hint="default"/>
          <w:sz w:val="24"/>
          <w:szCs w:val="24"/>
          <w:u w:val="single"/>
        </w:rPr>
        <w:sectPr w:rsidR="00C139A3"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C139A3" w:rsidRPr="00FF28A3" w:rsidRDefault="00C139A3" w:rsidP="00C139A3">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C139A3" w:rsidRPr="00614472" w:rsidRDefault="00C139A3" w:rsidP="00C139A3">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C139A3" w:rsidRPr="00614472" w:rsidTr="004249E6">
        <w:trPr>
          <w:trHeight w:val="617"/>
        </w:trPr>
        <w:tc>
          <w:tcPr>
            <w:tcW w:w="2336" w:type="dxa"/>
            <w:vMerge w:val="restart"/>
            <w:vAlign w:val="center"/>
          </w:tcPr>
          <w:p w:rsidR="00C139A3" w:rsidRPr="00614472" w:rsidRDefault="00C139A3"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C139A3" w:rsidRPr="00614472" w:rsidRDefault="00C139A3" w:rsidP="004249E6">
            <w:pPr>
              <w:pStyle w:val="affffa"/>
            </w:pPr>
          </w:p>
        </w:tc>
        <w:tc>
          <w:tcPr>
            <w:tcW w:w="1989"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 xml:space="preserve">出生年月：        </w:t>
            </w:r>
          </w:p>
        </w:tc>
      </w:tr>
      <w:tr w:rsidR="00C139A3" w:rsidRPr="00614472" w:rsidTr="004249E6">
        <w:trPr>
          <w:trHeight w:val="558"/>
        </w:trPr>
        <w:tc>
          <w:tcPr>
            <w:tcW w:w="2336" w:type="dxa"/>
            <w:vMerge/>
            <w:vAlign w:val="center"/>
          </w:tcPr>
          <w:p w:rsidR="00C139A3" w:rsidRPr="00614472" w:rsidRDefault="00C139A3" w:rsidP="004249E6">
            <w:pPr>
              <w:jc w:val="center"/>
              <w:rPr>
                <w:rFonts w:ascii="仿宋" w:eastAsia="仿宋" w:hAnsi="仿宋"/>
                <w:sz w:val="24"/>
              </w:rPr>
            </w:pPr>
          </w:p>
        </w:tc>
        <w:tc>
          <w:tcPr>
            <w:tcW w:w="1989"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毕业院校：</w:t>
            </w:r>
          </w:p>
        </w:tc>
      </w:tr>
      <w:tr w:rsidR="00C139A3" w:rsidRPr="00614472" w:rsidTr="004249E6">
        <w:trPr>
          <w:trHeight w:val="870"/>
        </w:trPr>
        <w:tc>
          <w:tcPr>
            <w:tcW w:w="2336" w:type="dxa"/>
            <w:vMerge/>
            <w:vAlign w:val="center"/>
          </w:tcPr>
          <w:p w:rsidR="00C139A3" w:rsidRPr="00614472" w:rsidRDefault="00C139A3" w:rsidP="004249E6">
            <w:pPr>
              <w:jc w:val="center"/>
              <w:rPr>
                <w:rFonts w:ascii="仿宋" w:eastAsia="仿宋" w:hAnsi="仿宋"/>
                <w:sz w:val="24"/>
              </w:rPr>
            </w:pPr>
          </w:p>
        </w:tc>
        <w:tc>
          <w:tcPr>
            <w:tcW w:w="1989"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工作年限：</w:t>
            </w:r>
          </w:p>
        </w:tc>
      </w:tr>
      <w:tr w:rsidR="00C139A3" w:rsidRPr="00614472" w:rsidTr="004249E6">
        <w:trPr>
          <w:trHeight w:val="870"/>
        </w:trPr>
        <w:tc>
          <w:tcPr>
            <w:tcW w:w="2336" w:type="dxa"/>
            <w:vMerge/>
            <w:vAlign w:val="center"/>
          </w:tcPr>
          <w:p w:rsidR="00C139A3" w:rsidRPr="00614472" w:rsidRDefault="00C139A3" w:rsidP="004249E6">
            <w:pPr>
              <w:rPr>
                <w:rFonts w:ascii="仿宋" w:eastAsia="仿宋" w:hAnsi="仿宋"/>
                <w:sz w:val="24"/>
              </w:rPr>
            </w:pPr>
          </w:p>
        </w:tc>
        <w:tc>
          <w:tcPr>
            <w:tcW w:w="1989"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技术职称：</w:t>
            </w:r>
          </w:p>
        </w:tc>
      </w:tr>
      <w:tr w:rsidR="00C139A3" w:rsidRPr="00614472" w:rsidTr="004249E6">
        <w:trPr>
          <w:trHeight w:val="870"/>
        </w:trPr>
        <w:tc>
          <w:tcPr>
            <w:tcW w:w="2336" w:type="dxa"/>
            <w:vMerge/>
            <w:vAlign w:val="center"/>
          </w:tcPr>
          <w:p w:rsidR="00C139A3" w:rsidRPr="00614472" w:rsidRDefault="00C139A3" w:rsidP="004249E6">
            <w:pPr>
              <w:rPr>
                <w:rFonts w:ascii="仿宋" w:eastAsia="仿宋" w:hAnsi="仿宋"/>
                <w:sz w:val="24"/>
              </w:rPr>
            </w:pPr>
          </w:p>
        </w:tc>
        <w:tc>
          <w:tcPr>
            <w:tcW w:w="1989"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C139A3" w:rsidRPr="00614472" w:rsidRDefault="00C139A3" w:rsidP="004249E6">
            <w:pPr>
              <w:ind w:left="72"/>
              <w:rPr>
                <w:rFonts w:ascii="仿宋" w:eastAsia="仿宋" w:hAnsi="仿宋"/>
                <w:sz w:val="24"/>
              </w:rPr>
            </w:pPr>
            <w:r w:rsidRPr="00614472">
              <w:rPr>
                <w:rFonts w:ascii="仿宋" w:eastAsia="仿宋" w:hAnsi="仿宋" w:hint="eastAsia"/>
                <w:sz w:val="24"/>
              </w:rPr>
              <w:t>从事相关工作年限：</w:t>
            </w:r>
          </w:p>
        </w:tc>
      </w:tr>
      <w:tr w:rsidR="00C139A3" w:rsidRPr="00614472" w:rsidTr="004249E6">
        <w:trPr>
          <w:trHeight w:val="870"/>
        </w:trPr>
        <w:tc>
          <w:tcPr>
            <w:tcW w:w="2336" w:type="dxa"/>
            <w:vAlign w:val="center"/>
          </w:tcPr>
          <w:p w:rsidR="00C139A3" w:rsidRPr="00614472" w:rsidRDefault="00C139A3"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C139A3" w:rsidRPr="00614472" w:rsidRDefault="00C139A3"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C139A3" w:rsidRPr="00614472" w:rsidRDefault="00C139A3"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C139A3" w:rsidRPr="00614472" w:rsidTr="004249E6">
        <w:trPr>
          <w:trHeight w:val="870"/>
        </w:trPr>
        <w:tc>
          <w:tcPr>
            <w:tcW w:w="2336" w:type="dxa"/>
            <w:vAlign w:val="center"/>
          </w:tcPr>
          <w:p w:rsidR="00C139A3" w:rsidRPr="00614472" w:rsidRDefault="00C139A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C139A3" w:rsidRPr="00614472" w:rsidRDefault="00C139A3"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C139A3" w:rsidRPr="00614472" w:rsidRDefault="00C139A3" w:rsidP="004249E6">
            <w:pPr>
              <w:rPr>
                <w:rFonts w:ascii="仿宋" w:eastAsia="仿宋" w:hAnsi="仿宋"/>
                <w:sz w:val="24"/>
              </w:rPr>
            </w:pPr>
          </w:p>
        </w:tc>
      </w:tr>
      <w:tr w:rsidR="00C139A3" w:rsidRPr="00614472" w:rsidTr="004249E6">
        <w:trPr>
          <w:trHeight w:val="870"/>
        </w:trPr>
        <w:tc>
          <w:tcPr>
            <w:tcW w:w="2336" w:type="dxa"/>
            <w:vAlign w:val="center"/>
          </w:tcPr>
          <w:p w:rsidR="00C139A3" w:rsidRPr="00614472" w:rsidRDefault="00C139A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C139A3" w:rsidRPr="00614472" w:rsidRDefault="00C139A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C139A3" w:rsidRPr="00614472" w:rsidRDefault="00C139A3" w:rsidP="004249E6">
            <w:pPr>
              <w:rPr>
                <w:rFonts w:ascii="仿宋" w:eastAsia="仿宋" w:hAnsi="仿宋"/>
                <w:sz w:val="24"/>
              </w:rPr>
            </w:pPr>
          </w:p>
        </w:tc>
      </w:tr>
      <w:tr w:rsidR="00C139A3" w:rsidRPr="00614472" w:rsidTr="004249E6">
        <w:trPr>
          <w:trHeight w:val="870"/>
        </w:trPr>
        <w:tc>
          <w:tcPr>
            <w:tcW w:w="2336" w:type="dxa"/>
            <w:vAlign w:val="center"/>
          </w:tcPr>
          <w:p w:rsidR="00C139A3" w:rsidRPr="00614472" w:rsidRDefault="00C139A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C139A3" w:rsidRPr="00614472" w:rsidRDefault="00C139A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C139A3" w:rsidRPr="00614472" w:rsidRDefault="00C139A3" w:rsidP="004249E6">
            <w:pPr>
              <w:rPr>
                <w:rFonts w:ascii="仿宋" w:eastAsia="仿宋" w:hAnsi="仿宋"/>
                <w:sz w:val="24"/>
              </w:rPr>
            </w:pPr>
          </w:p>
        </w:tc>
      </w:tr>
      <w:tr w:rsidR="00C139A3" w:rsidRPr="00614472" w:rsidTr="004249E6">
        <w:trPr>
          <w:trHeight w:val="870"/>
        </w:trPr>
        <w:tc>
          <w:tcPr>
            <w:tcW w:w="2336" w:type="dxa"/>
            <w:vAlign w:val="center"/>
          </w:tcPr>
          <w:p w:rsidR="00C139A3" w:rsidRPr="00614472" w:rsidRDefault="00C139A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C139A3" w:rsidRPr="00614472" w:rsidRDefault="00C139A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C139A3" w:rsidRPr="00614472" w:rsidRDefault="00C139A3" w:rsidP="004249E6">
            <w:pPr>
              <w:rPr>
                <w:rFonts w:ascii="仿宋" w:eastAsia="仿宋" w:hAnsi="仿宋"/>
                <w:sz w:val="24"/>
              </w:rPr>
            </w:pPr>
          </w:p>
        </w:tc>
      </w:tr>
      <w:tr w:rsidR="00C139A3" w:rsidRPr="00614472" w:rsidTr="004249E6">
        <w:trPr>
          <w:trHeight w:val="870"/>
        </w:trPr>
        <w:tc>
          <w:tcPr>
            <w:tcW w:w="2336" w:type="dxa"/>
            <w:vAlign w:val="center"/>
          </w:tcPr>
          <w:p w:rsidR="00C139A3" w:rsidRPr="00614472" w:rsidRDefault="00C139A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C139A3" w:rsidRPr="00614472" w:rsidRDefault="00C139A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C139A3" w:rsidRPr="00614472" w:rsidRDefault="00C139A3" w:rsidP="004249E6">
            <w:pPr>
              <w:pStyle w:val="aff3"/>
              <w:widowControl/>
              <w:ind w:left="1680"/>
              <w:rPr>
                <w:rFonts w:ascii="仿宋" w:eastAsia="仿宋" w:hAnsi="仿宋"/>
                <w:sz w:val="24"/>
              </w:rPr>
            </w:pPr>
          </w:p>
        </w:tc>
      </w:tr>
    </w:tbl>
    <w:p w:rsidR="00C139A3" w:rsidRPr="00614472" w:rsidRDefault="00C139A3" w:rsidP="00C139A3">
      <w:pPr>
        <w:ind w:leftChars="10" w:left="717" w:right="455" w:hangingChars="290" w:hanging="696"/>
        <w:rPr>
          <w:rFonts w:ascii="仿宋" w:eastAsia="仿宋" w:hAnsi="仿宋"/>
          <w:sz w:val="24"/>
        </w:rPr>
      </w:pPr>
    </w:p>
    <w:p w:rsidR="00C139A3" w:rsidRPr="00614472" w:rsidRDefault="00C139A3" w:rsidP="00C139A3">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C139A3" w:rsidRPr="00614472" w:rsidRDefault="00C139A3" w:rsidP="00C139A3">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C139A3" w:rsidRPr="00614472" w:rsidRDefault="00C139A3" w:rsidP="00C139A3">
      <w:pPr>
        <w:pStyle w:val="aff7"/>
        <w:rPr>
          <w:rFonts w:ascii="仿宋" w:eastAsia="仿宋" w:hAnsi="仿宋" w:hint="default"/>
          <w:sz w:val="24"/>
          <w:szCs w:val="24"/>
        </w:rPr>
      </w:pPr>
    </w:p>
    <w:p w:rsidR="00C139A3" w:rsidRPr="00614472" w:rsidRDefault="00C139A3" w:rsidP="00C139A3">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C139A3" w:rsidRPr="00614472" w:rsidRDefault="00C139A3" w:rsidP="00C139A3">
      <w:pPr>
        <w:pStyle w:val="aff7"/>
        <w:rPr>
          <w:rFonts w:ascii="仿宋" w:eastAsia="仿宋" w:hAnsi="仿宋" w:hint="default"/>
          <w:sz w:val="24"/>
          <w:szCs w:val="24"/>
        </w:rPr>
      </w:pPr>
    </w:p>
    <w:p w:rsidR="00C139A3" w:rsidRPr="00614472" w:rsidRDefault="00C139A3" w:rsidP="00C139A3">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C139A3" w:rsidRPr="00614472" w:rsidRDefault="00C139A3" w:rsidP="00C139A3">
      <w:pPr>
        <w:pStyle w:val="aff7"/>
        <w:rPr>
          <w:rFonts w:ascii="仿宋" w:eastAsia="仿宋" w:hAnsi="仿宋" w:hint="default"/>
          <w:sz w:val="24"/>
          <w:szCs w:val="24"/>
        </w:rPr>
      </w:pPr>
    </w:p>
    <w:p w:rsidR="00C139A3" w:rsidRPr="00614472" w:rsidRDefault="00C139A3" w:rsidP="00C139A3">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C139A3" w:rsidRPr="00614472" w:rsidRDefault="00C139A3" w:rsidP="004249E6">
            <w:pPr>
              <w:spacing w:line="540" w:lineRule="exact"/>
              <w:jc w:val="left"/>
              <w:rPr>
                <w:rFonts w:ascii="仿宋" w:eastAsia="仿宋" w:hAnsi="仿宋"/>
                <w:b/>
                <w:kern w:val="0"/>
                <w:sz w:val="28"/>
                <w:szCs w:val="28"/>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C139A3" w:rsidRPr="00614472" w:rsidRDefault="00C139A3" w:rsidP="004249E6">
            <w:pPr>
              <w:spacing w:line="540" w:lineRule="exact"/>
              <w:jc w:val="left"/>
              <w:rPr>
                <w:rFonts w:ascii="仿宋" w:eastAsia="仿宋" w:hAnsi="仿宋"/>
                <w:kern w:val="0"/>
                <w:sz w:val="24"/>
              </w:rPr>
            </w:pPr>
          </w:p>
        </w:tc>
      </w:tr>
    </w:tbl>
    <w:p w:rsidR="00C139A3" w:rsidRPr="00614472"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614472" w:rsidTr="004249E6">
        <w:tc>
          <w:tcPr>
            <w:tcW w:w="9237" w:type="dxa"/>
            <w:tcBorders>
              <w:top w:val="single" w:sz="4" w:space="0" w:color="auto"/>
              <w:left w:val="single" w:sz="4" w:space="0" w:color="auto"/>
              <w:bottom w:val="single" w:sz="4" w:space="0" w:color="auto"/>
              <w:right w:val="single" w:sz="4" w:space="0" w:color="auto"/>
            </w:tcBorders>
          </w:tcPr>
          <w:p w:rsidR="00C139A3" w:rsidRPr="00614472"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C139A3" w:rsidRPr="00614472" w:rsidRDefault="00C139A3" w:rsidP="004249E6">
            <w:pPr>
              <w:spacing w:line="360" w:lineRule="auto"/>
              <w:rPr>
                <w:rFonts w:eastAsia="仿宋"/>
                <w:sz w:val="24"/>
              </w:rPr>
            </w:pPr>
          </w:p>
        </w:tc>
      </w:tr>
    </w:tbl>
    <w:p w:rsidR="00C139A3" w:rsidRPr="00FF28A3"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FF28A3" w:rsidTr="004249E6">
        <w:tc>
          <w:tcPr>
            <w:tcW w:w="9237" w:type="dxa"/>
            <w:tcBorders>
              <w:top w:val="single" w:sz="4" w:space="0" w:color="auto"/>
              <w:left w:val="single" w:sz="4" w:space="0" w:color="auto"/>
              <w:bottom w:val="single" w:sz="4" w:space="0" w:color="auto"/>
              <w:right w:val="single" w:sz="4" w:space="0" w:color="auto"/>
            </w:tcBorders>
          </w:tcPr>
          <w:p w:rsidR="00C139A3" w:rsidRPr="00FF28A3"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C139A3" w:rsidRPr="00FF28A3" w:rsidRDefault="00C139A3" w:rsidP="004249E6">
            <w:pPr>
              <w:spacing w:line="360" w:lineRule="auto"/>
              <w:rPr>
                <w:rFonts w:eastAsia="仿宋"/>
                <w:sz w:val="24"/>
              </w:rPr>
            </w:pPr>
          </w:p>
        </w:tc>
      </w:tr>
    </w:tbl>
    <w:p w:rsidR="00C139A3" w:rsidRPr="00FF28A3" w:rsidRDefault="00C139A3" w:rsidP="00C139A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139A3" w:rsidRPr="00FF28A3" w:rsidTr="004249E6">
        <w:tc>
          <w:tcPr>
            <w:tcW w:w="9237" w:type="dxa"/>
            <w:tcBorders>
              <w:top w:val="single" w:sz="4" w:space="0" w:color="auto"/>
              <w:left w:val="single" w:sz="4" w:space="0" w:color="auto"/>
              <w:bottom w:val="single" w:sz="4" w:space="0" w:color="auto"/>
              <w:right w:val="single" w:sz="4" w:space="0" w:color="auto"/>
            </w:tcBorders>
          </w:tcPr>
          <w:p w:rsidR="00C139A3" w:rsidRPr="00FF28A3" w:rsidRDefault="00C139A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C139A3" w:rsidRPr="00FF28A3" w:rsidRDefault="00C139A3" w:rsidP="004249E6">
            <w:pPr>
              <w:spacing w:line="360" w:lineRule="auto"/>
              <w:rPr>
                <w:rFonts w:eastAsia="仿宋"/>
                <w:sz w:val="24"/>
              </w:rPr>
            </w:pPr>
          </w:p>
        </w:tc>
      </w:tr>
    </w:tbl>
    <w:p w:rsidR="00C139A3" w:rsidRPr="00FF28A3" w:rsidRDefault="00C139A3" w:rsidP="00C139A3">
      <w:pPr>
        <w:pStyle w:val="af9"/>
      </w:pPr>
    </w:p>
    <w:p w:rsidR="00C139A3" w:rsidRPr="00614472" w:rsidRDefault="00C139A3" w:rsidP="00C139A3">
      <w:pPr>
        <w:pStyle w:val="af9"/>
        <w:sectPr w:rsidR="00C139A3" w:rsidRPr="00614472">
          <w:pgSz w:w="11907" w:h="16840"/>
          <w:pgMar w:top="1418" w:right="1134" w:bottom="1418" w:left="1701" w:header="851" w:footer="851" w:gutter="0"/>
          <w:cols w:space="720"/>
          <w:docGrid w:linePitch="462"/>
        </w:sectPr>
      </w:pPr>
    </w:p>
    <w:p w:rsidR="00C139A3" w:rsidRPr="00614472" w:rsidRDefault="00C139A3" w:rsidP="00C139A3">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C139A3" w:rsidRPr="00614472" w:rsidTr="004249E6">
        <w:trPr>
          <w:trHeight w:val="567"/>
        </w:trPr>
        <w:tc>
          <w:tcPr>
            <w:tcW w:w="3099" w:type="dxa"/>
          </w:tcPr>
          <w:p w:rsidR="00C139A3" w:rsidRPr="00614472" w:rsidRDefault="00C139A3"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C139A3" w:rsidRPr="00614472" w:rsidRDefault="00C139A3"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C139A3" w:rsidRPr="00614472" w:rsidRDefault="00C139A3"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C139A3" w:rsidRPr="00614472" w:rsidTr="004249E6">
        <w:trPr>
          <w:trHeight w:val="567"/>
        </w:trPr>
        <w:tc>
          <w:tcPr>
            <w:tcW w:w="3099" w:type="dxa"/>
          </w:tcPr>
          <w:p w:rsidR="00C139A3" w:rsidRPr="00614472" w:rsidRDefault="00C139A3" w:rsidP="004249E6">
            <w:pPr>
              <w:pStyle w:val="TableText"/>
              <w:jc w:val="center"/>
              <w:rPr>
                <w:rFonts w:ascii="仿宋" w:eastAsia="仿宋" w:hAnsi="仿宋"/>
                <w:color w:val="auto"/>
                <w:sz w:val="24"/>
                <w:szCs w:val="24"/>
              </w:rPr>
            </w:pPr>
          </w:p>
        </w:tc>
        <w:tc>
          <w:tcPr>
            <w:tcW w:w="3095" w:type="dxa"/>
          </w:tcPr>
          <w:p w:rsidR="00C139A3" w:rsidRPr="00614472" w:rsidRDefault="00C139A3" w:rsidP="004249E6">
            <w:pPr>
              <w:pStyle w:val="TableText"/>
              <w:jc w:val="center"/>
              <w:rPr>
                <w:rFonts w:ascii="仿宋" w:eastAsia="仿宋" w:hAnsi="仿宋"/>
                <w:color w:val="auto"/>
                <w:sz w:val="24"/>
                <w:szCs w:val="24"/>
              </w:rPr>
            </w:pPr>
          </w:p>
        </w:tc>
        <w:tc>
          <w:tcPr>
            <w:tcW w:w="3098" w:type="dxa"/>
          </w:tcPr>
          <w:p w:rsidR="00C139A3" w:rsidRPr="00614472" w:rsidRDefault="00C139A3" w:rsidP="004249E6">
            <w:pPr>
              <w:pStyle w:val="TableText"/>
              <w:jc w:val="center"/>
              <w:rPr>
                <w:rFonts w:ascii="仿宋" w:eastAsia="仿宋" w:hAnsi="仿宋"/>
                <w:color w:val="auto"/>
                <w:sz w:val="24"/>
                <w:szCs w:val="24"/>
              </w:rPr>
            </w:pPr>
          </w:p>
        </w:tc>
      </w:tr>
      <w:tr w:rsidR="00C139A3" w:rsidRPr="00614472" w:rsidTr="004249E6">
        <w:trPr>
          <w:trHeight w:val="567"/>
        </w:trPr>
        <w:tc>
          <w:tcPr>
            <w:tcW w:w="3099" w:type="dxa"/>
          </w:tcPr>
          <w:p w:rsidR="00C139A3" w:rsidRPr="00614472" w:rsidRDefault="00C139A3" w:rsidP="004249E6">
            <w:pPr>
              <w:pStyle w:val="TableText"/>
              <w:jc w:val="center"/>
              <w:rPr>
                <w:rFonts w:ascii="仿宋" w:eastAsia="仿宋" w:hAnsi="仿宋"/>
                <w:color w:val="auto"/>
                <w:sz w:val="24"/>
                <w:szCs w:val="24"/>
              </w:rPr>
            </w:pPr>
          </w:p>
        </w:tc>
        <w:tc>
          <w:tcPr>
            <w:tcW w:w="3095" w:type="dxa"/>
          </w:tcPr>
          <w:p w:rsidR="00C139A3" w:rsidRPr="00614472" w:rsidRDefault="00C139A3" w:rsidP="004249E6">
            <w:pPr>
              <w:pStyle w:val="TableText"/>
              <w:jc w:val="center"/>
              <w:rPr>
                <w:rFonts w:ascii="仿宋" w:eastAsia="仿宋" w:hAnsi="仿宋"/>
                <w:color w:val="auto"/>
                <w:sz w:val="24"/>
                <w:szCs w:val="24"/>
              </w:rPr>
            </w:pPr>
          </w:p>
        </w:tc>
        <w:tc>
          <w:tcPr>
            <w:tcW w:w="3098" w:type="dxa"/>
          </w:tcPr>
          <w:p w:rsidR="00C139A3" w:rsidRPr="00614472" w:rsidRDefault="00C139A3" w:rsidP="004249E6">
            <w:pPr>
              <w:pStyle w:val="TableText"/>
              <w:jc w:val="center"/>
              <w:rPr>
                <w:rFonts w:ascii="仿宋" w:eastAsia="仿宋" w:hAnsi="仿宋"/>
                <w:color w:val="auto"/>
                <w:sz w:val="24"/>
                <w:szCs w:val="24"/>
              </w:rPr>
            </w:pPr>
          </w:p>
        </w:tc>
      </w:tr>
    </w:tbl>
    <w:p w:rsidR="00C139A3" w:rsidRPr="00614472" w:rsidRDefault="00C139A3" w:rsidP="00C139A3">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C139A3" w:rsidRPr="00614472" w:rsidRDefault="00C139A3" w:rsidP="00C139A3">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C139A3" w:rsidP="00C139A3">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885" w:rsidRDefault="00C13885">
      <w:r>
        <w:separator/>
      </w:r>
    </w:p>
  </w:endnote>
  <w:endnote w:type="continuationSeparator" w:id="0">
    <w:p w:rsidR="00C13885" w:rsidRDefault="00C1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F960B7" w:rsidRPr="00F960B7">
      <w:rPr>
        <w:rFonts w:ascii="Times New Roman"/>
        <w:noProof/>
        <w:lang w:val="zh-CN"/>
      </w:rPr>
      <w:t>8</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F960B7" w:rsidRPr="00F960B7">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5A3FE568" wp14:editId="6050A33E">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F960B7" w:rsidRPr="00F960B7">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885" w:rsidRDefault="00C13885">
      <w:r>
        <w:separator/>
      </w:r>
    </w:p>
  </w:footnote>
  <w:footnote w:type="continuationSeparator" w:id="0">
    <w:p w:rsidR="00C13885" w:rsidRDefault="00C13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24A58BF0" wp14:editId="7DF64456">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4EB2"/>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2A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4D8"/>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2CB"/>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985"/>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92A"/>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75"/>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86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5A1"/>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0A7"/>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A9E"/>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2DF"/>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61"/>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B1"/>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85"/>
    <w:rsid w:val="00C138B0"/>
    <w:rsid w:val="00C138F3"/>
    <w:rsid w:val="00C139A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43"/>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EEC"/>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B12"/>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3C"/>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01"/>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0B7"/>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5341DC-9B56-4BA6-AAD3-5E4C80A2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89</Pages>
  <Words>6868</Words>
  <Characters>39149</Characters>
  <Application>Microsoft Office Word</Application>
  <DocSecurity>0</DocSecurity>
  <Lines>326</Lines>
  <Paragraphs>91</Paragraphs>
  <ScaleCrop>false</ScaleCrop>
  <Company>Microsoft</Company>
  <LinksUpToDate>false</LinksUpToDate>
  <CharactersWithSpaces>45926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483</cp:revision>
  <cp:lastPrinted>2024-09-26T15:10:00Z</cp:lastPrinted>
  <dcterms:created xsi:type="dcterms:W3CDTF">2026-02-06T10:22:00Z</dcterms:created>
  <dcterms:modified xsi:type="dcterms:W3CDTF">2026-03-11T05:57:00Z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